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F2" w:rsidRDefault="00FB1BCC" w:rsidP="00B561C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BBE36" wp14:editId="1A8BBE37">
                <wp:simplePos x="0" y="0"/>
                <wp:positionH relativeFrom="column">
                  <wp:posOffset>-409575</wp:posOffset>
                </wp:positionH>
                <wp:positionV relativeFrom="paragraph">
                  <wp:posOffset>-521970</wp:posOffset>
                </wp:positionV>
                <wp:extent cx="3114675" cy="2266950"/>
                <wp:effectExtent l="57150" t="38100" r="66675" b="762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226695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Default="007D21CE" w:rsidP="00716FBB">
                            <w:pPr>
                              <w:jc w:val="center"/>
                            </w:pPr>
                            <w:r>
                              <w:t>Preparing pupils for the world of work.</w:t>
                            </w:r>
                          </w:p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BBE36" id="Rectangle 1" o:spid="_x0000_s1026" style="position:absolute;margin-left:-32.25pt;margin-top:-41.1pt;width:245.25pt;height:17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Default="007D21CE" w:rsidP="00716FBB">
                      <w:pPr>
                        <w:jc w:val="center"/>
                      </w:pPr>
                      <w:r>
                        <w:t>Preparing pupils for the world of work.</w:t>
                      </w:r>
                    </w:p>
                    <w:p w:rsidR="00684CE0" w:rsidRDefault="00684CE0" w:rsidP="00684CE0"/>
                  </w:txbxContent>
                </v:textbox>
              </v:rect>
            </w:pict>
          </mc:Fallback>
        </mc:AlternateContent>
      </w:r>
      <w:r w:rsidR="00616A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8BBE38" wp14:editId="1A8BBE39">
                <wp:simplePos x="0" y="0"/>
                <wp:positionH relativeFrom="margin">
                  <wp:posOffset>2886075</wp:posOffset>
                </wp:positionH>
                <wp:positionV relativeFrom="paragraph">
                  <wp:posOffset>-27940</wp:posOffset>
                </wp:positionV>
                <wp:extent cx="3352800" cy="5334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684CE0" w:rsidRDefault="00616AFC" w:rsidP="00684CE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Mintlaw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Academy</w:t>
                            </w:r>
                            <w:r w:rsidR="00716FBB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313B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Partnership Industry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&amp;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BBE38" id="Rectangle 8" o:spid="_x0000_s1027" style="position:absolute;margin-left:227.25pt;margin-top:-2.2pt;width:264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" fillcolor="#ffc000 [3207]" strokecolor="#7f5f00 [1607]" strokeweight="1pt">
                <v:textbox>
                  <w:txbxContent>
                    <w:p w:rsidR="00684CE0" w:rsidRPr="00684CE0" w:rsidRDefault="00616AFC" w:rsidP="00684CE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Mintlaw</w:t>
                      </w:r>
                      <w:proofErr w:type="spellEnd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Academy</w:t>
                      </w:r>
                      <w:r w:rsidR="00716FBB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313B9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Partnership Industry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&amp;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8BBE3A" wp14:editId="1A8BBE3B">
                <wp:simplePos x="0" y="0"/>
                <wp:positionH relativeFrom="column">
                  <wp:posOffset>6419850</wp:posOffset>
                </wp:positionH>
                <wp:positionV relativeFrom="paragraph">
                  <wp:posOffset>4095749</wp:posOffset>
                </wp:positionV>
                <wp:extent cx="3019425" cy="19335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19335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52A" w:rsidRDefault="0062752A" w:rsidP="0062752A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2752A"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Assessment and Moderation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 and staff feedback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Pupils booklets &amp; Assessment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 experiences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External agency feedback</w:t>
                            </w:r>
                          </w:p>
                          <w:p w:rsidR="00FB1BCC" w:rsidRDefault="00FB1BC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Value of Positive Destinations</w:t>
                            </w:r>
                          </w:p>
                          <w:p w:rsidR="00684CE0" w:rsidRPr="00684CE0" w:rsidRDefault="00684CE0" w:rsidP="00684CE0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BBE3A" id="Rectangle 4" o:spid="_x0000_s1028" style="position:absolute;margin-left:505.5pt;margin-top:322.5pt;width:237.75pt;height:15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  <v:textbox>
                  <w:txbxContent>
                    <w:p w:rsidR="0062752A" w:rsidRDefault="0062752A" w:rsidP="0062752A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2752A"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Assessment and Moderation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 and staff feedback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Pupils booklets &amp; Assessment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 experiences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External agency feedback</w:t>
                      </w:r>
                    </w:p>
                    <w:p w:rsidR="00FB1BCC" w:rsidRDefault="00FB1BC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Value of Positive Destinations</w:t>
                      </w:r>
                    </w:p>
                    <w:p w:rsidR="00684CE0" w:rsidRPr="00684CE0" w:rsidRDefault="00684CE0" w:rsidP="00684CE0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8BBE3C" wp14:editId="1A8BBE3D">
                <wp:simplePos x="0" y="0"/>
                <wp:positionH relativeFrom="column">
                  <wp:posOffset>6400800</wp:posOffset>
                </wp:positionH>
                <wp:positionV relativeFrom="paragraph">
                  <wp:posOffset>-523875</wp:posOffset>
                </wp:positionV>
                <wp:extent cx="3000375" cy="44386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43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6AFC" w:rsidRDefault="00716FBB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Engineering Week – Nov </w:t>
                            </w:r>
                          </w:p>
                          <w:p w:rsidR="00616AFC" w:rsidRDefault="00716FBB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Energy Girls (Shell)</w:t>
                            </w:r>
                          </w:p>
                          <w:p w:rsidR="00716FBB" w:rsidRDefault="00716FBB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Architecture group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Work Experience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School talks and visits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Career Fairs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Industry visits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SKYPE</w:t>
                            </w:r>
                            <w:r w:rsidR="00FB1BCC">
                              <w:rPr>
                                <w:sz w:val="20"/>
                              </w:rPr>
                              <w:t xml:space="preserve"> Lunch and Learn</w:t>
                            </w:r>
                            <w:r>
                              <w:rPr>
                                <w:sz w:val="20"/>
                              </w:rPr>
                              <w:t xml:space="preserve"> interviews (new for Feb 2019)</w:t>
                            </w:r>
                          </w:p>
                          <w:p w:rsidR="00FB1BCC" w:rsidRDefault="00FB1BCC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Business Dinners</w:t>
                            </w:r>
                          </w:p>
                          <w:p w:rsidR="00FB1BCC" w:rsidRPr="00716FBB" w:rsidRDefault="00FB1BCC" w:rsidP="00716FB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Partnership Working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BBE3C" id="Rectangle 9" o:spid="_x0000_s1029" style="position:absolute;margin-left:7in;margin-top:-41.25pt;width:236.25pt;height:3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" fillcolor="#70ad47 [3209]" strokecolor="#375623 [1609]" strokeweight="1pt">
                <v:textbox>
                  <w:txbxContent>
                    <w:p w:rsidR="00616AFC" w:rsidRDefault="00716FBB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Engineering Week – Nov </w:t>
                      </w:r>
                    </w:p>
                    <w:p w:rsidR="00616AFC" w:rsidRDefault="00716FBB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Energy Girls (Shell)</w:t>
                      </w:r>
                    </w:p>
                    <w:p w:rsidR="00716FBB" w:rsidRDefault="00716FBB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Architecture group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Work Experience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School talks and visits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Career Fairs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Industry visits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SKYPE</w:t>
                      </w:r>
                      <w:r w:rsidR="00FB1BCC">
                        <w:rPr>
                          <w:sz w:val="20"/>
                        </w:rPr>
                        <w:t xml:space="preserve"> Lunch and Learn</w:t>
                      </w:r>
                      <w:r>
                        <w:rPr>
                          <w:sz w:val="20"/>
                        </w:rPr>
                        <w:t xml:space="preserve"> interviews (new for Feb 2019)</w:t>
                      </w:r>
                    </w:p>
                    <w:p w:rsidR="00FB1BCC" w:rsidRDefault="00FB1BCC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Business Dinners</w:t>
                      </w:r>
                    </w:p>
                    <w:p w:rsidR="00FB1BCC" w:rsidRPr="00716FBB" w:rsidRDefault="00FB1BCC" w:rsidP="00716FB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Partnership Working</w:t>
                      </w:r>
                    </w:p>
                  </w:txbxContent>
                </v:textbox>
              </v:rect>
            </w:pict>
          </mc:Fallback>
        </mc:AlternateContent>
      </w:r>
    </w:p>
    <w:p w:rsidR="00994EF2" w:rsidRPr="00994EF2" w:rsidRDefault="00994EF2" w:rsidP="00994EF2"/>
    <w:p w:rsidR="00994EF2" w:rsidRPr="00994EF2" w:rsidRDefault="00994EF2" w:rsidP="00994EF2"/>
    <w:p w:rsidR="00994EF2" w:rsidRPr="00994EF2" w:rsidRDefault="00616AFC" w:rsidP="00994EF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8BBE3E" wp14:editId="1A8BBE3F">
                <wp:simplePos x="0" y="0"/>
                <wp:positionH relativeFrom="margin">
                  <wp:posOffset>2903855</wp:posOffset>
                </wp:positionH>
                <wp:positionV relativeFrom="paragraph">
                  <wp:posOffset>47625</wp:posOffset>
                </wp:positionV>
                <wp:extent cx="3333750" cy="1609090"/>
                <wp:effectExtent l="0" t="0" r="19050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60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3.1 Ensuring wellbeing, equality and inclusion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2.2 Curriculum </w:t>
                            </w:r>
                          </w:p>
                          <w:p w:rsid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3.2 Raisi</w:t>
                            </w:r>
                            <w:r w:rsidR="00FF4D03">
                              <w:rPr>
                                <w:sz w:val="16"/>
                                <w:szCs w:val="16"/>
                              </w:rPr>
                              <w:t>ng attainment and achievement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2.3 Learning, teaching and assessment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3.3 Increasing creativity and employability </w:t>
                            </w:r>
                          </w:p>
                          <w:p w:rsidR="008E18E8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2.7 Partnerships</w:t>
                            </w:r>
                          </w:p>
                          <w:p w:rsidR="00616AFC" w:rsidRDefault="00616A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BBE3E" id="Rectangle 6" o:spid="_x0000_s1030" style="position:absolute;margin-left:228.65pt;margin-top:3.75pt;width:262.5pt;height:126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" fillcolor="#4472c4 [3208]" strokecolor="#1f3763 [1608]" strokeweight="1pt">
                <v:textbox>
                  <w:txbxContent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3.1 Ensuring wellbeing, equality and inclusion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2.2 Curriculum </w:t>
                      </w:r>
                    </w:p>
                    <w:p w:rsid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3.2 Raisi</w:t>
                      </w:r>
                      <w:r w:rsidR="00FF4D03">
                        <w:rPr>
                          <w:sz w:val="16"/>
                          <w:szCs w:val="16"/>
                        </w:rPr>
                        <w:t>ng attainment and achievement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2.3 Learning, teaching and assessment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3.3 Increasing creativity and employability </w:t>
                      </w:r>
                    </w:p>
                    <w:p w:rsidR="008E18E8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2.7 Partnerships</w:t>
                      </w:r>
                    </w:p>
                    <w:p w:rsidR="00616AFC" w:rsidRDefault="00616AFC"/>
                  </w:txbxContent>
                </v:textbox>
                <w10:wrap anchorx="margin"/>
              </v:rect>
            </w:pict>
          </mc:Fallback>
        </mc:AlternateContent>
      </w:r>
    </w:p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FB1BCC" w:rsidP="00994EF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8BBE40" wp14:editId="1A8BBE41">
                <wp:simplePos x="0" y="0"/>
                <wp:positionH relativeFrom="margin">
                  <wp:posOffset>-438150</wp:posOffset>
                </wp:positionH>
                <wp:positionV relativeFrom="paragraph">
                  <wp:posOffset>26670</wp:posOffset>
                </wp:positionV>
                <wp:extent cx="3171825" cy="4076700"/>
                <wp:effectExtent l="57150" t="38100" r="66675" b="762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40767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6AFC" w:rsidRDefault="00716FBB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Whole School (Technologies)</w:t>
                            </w:r>
                          </w:p>
                          <w:p w:rsidR="0091372C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Industry Engagement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SHELL UK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SCORE EUROPE</w:t>
                            </w:r>
                            <w:r w:rsidR="00FB1BCC">
                              <w:t xml:space="preserve"> *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BAXTER DESIGN</w:t>
                            </w:r>
                            <w:r w:rsidR="00FB1BCC">
                              <w:t xml:space="preserve"> *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NOV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SUBSEA 7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CITB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  <w:r>
                              <w:t>SUBSEA UK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</w:pP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College Partnership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ind w:left="720"/>
                            </w:pPr>
                            <w:r>
                              <w:t>NESCOL</w:t>
                            </w:r>
                          </w:p>
                          <w:p w:rsidR="00716FBB" w:rsidRDefault="00716FBB" w:rsidP="00716FB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MEET – </w:t>
                            </w:r>
                            <w:proofErr w:type="spellStart"/>
                            <w:r>
                              <w:t>Mintlaw</w:t>
                            </w:r>
                            <w:proofErr w:type="spellEnd"/>
                            <w:r>
                              <w:t xml:space="preserve"> Employer Engagement Team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BBE40" id="Rectangle 2" o:spid="_x0000_s1031" style="position:absolute;margin-left:-34.5pt;margin-top:2.1pt;width:249.75pt;height:32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" fillcolor="#101010 [3024]" stroked="f">
                <v:fill color2="black [3168]" rotate="t" colors="0 #454545;.5 black;1 black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16AFC" w:rsidRDefault="00716FBB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Whole School (Technologies)</w:t>
                      </w:r>
                    </w:p>
                    <w:p w:rsidR="0091372C" w:rsidRDefault="00716FBB" w:rsidP="00716FBB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Industry Engagement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SHELL UK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SCORE EUROPE</w:t>
                      </w:r>
                      <w:r w:rsidR="00FB1BCC">
                        <w:t xml:space="preserve"> *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BAXTER DESIGN</w:t>
                      </w:r>
                      <w:r w:rsidR="00FB1BCC">
                        <w:t xml:space="preserve"> *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NOV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SUBSEA 7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CITB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  <w:r>
                        <w:t>SUBSEA UK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</w:pP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College Partnership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ind w:left="720"/>
                      </w:pPr>
                      <w:r>
                        <w:t>NESCOL</w:t>
                      </w:r>
                    </w:p>
                    <w:p w:rsidR="00716FBB" w:rsidRDefault="00716FBB" w:rsidP="00716FBB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MEET – </w:t>
                      </w:r>
                      <w:proofErr w:type="spellStart"/>
                      <w:r>
                        <w:t>Mintlaw</w:t>
                      </w:r>
                      <w:proofErr w:type="spellEnd"/>
                      <w:r>
                        <w:t xml:space="preserve"> Employer Engagement Team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94EF2" w:rsidRDefault="00994EF2" w:rsidP="00994EF2"/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7D21CE" w:rsidP="00616AFC">
      <w:pPr>
        <w:jc w:val="center"/>
        <w:rPr>
          <w:noProof/>
          <w:lang w:eastAsia="en-GB"/>
        </w:rPr>
      </w:pPr>
      <w:r>
        <w:rPr>
          <w:noProof/>
          <w:lang w:eastAsia="en-GB"/>
        </w:rPr>
        <w:t xml:space="preserve">Developing the Young Workforce </w:t>
      </w:r>
    </w:p>
    <w:p w:rsidR="00616AFC" w:rsidRDefault="00616AFC" w:rsidP="00616AFC">
      <w:pPr>
        <w:jc w:val="center"/>
        <w:rPr>
          <w:noProof/>
          <w:lang w:eastAsia="en-GB"/>
        </w:rPr>
      </w:pPr>
    </w:p>
    <w:p w:rsidR="00616AFC" w:rsidRDefault="00616AFC" w:rsidP="00616AFC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027C27" w:rsidRDefault="00616AFC" w:rsidP="00A97611">
      <w:pPr>
        <w:jc w:val="center"/>
      </w:pPr>
      <w:r>
        <w:rPr>
          <w:noProof/>
          <w:lang w:eastAsia="en-GB"/>
        </w:rPr>
        <w:t xml:space="preserve">                  </w:t>
      </w:r>
      <w:r>
        <w:rPr>
          <w:noProof/>
          <w:lang w:eastAsia="en-GB"/>
        </w:rPr>
        <w:drawing>
          <wp:inline distT="0" distB="0" distL="0" distR="0" wp14:anchorId="1A8BBE42" wp14:editId="1A8BBE43">
            <wp:extent cx="3138170" cy="512445"/>
            <wp:effectExtent l="0" t="0" r="508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tlaw Academy colour border narrow Valu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51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AFC" w:rsidRPr="00994EF2" w:rsidRDefault="00616AFC" w:rsidP="00A97611">
      <w:pPr>
        <w:jc w:val="center"/>
      </w:pPr>
    </w:p>
    <w:sectPr w:rsidR="00616AFC" w:rsidRPr="00994EF2" w:rsidSect="00202568"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34A7C7C"/>
    <w:multiLevelType w:val="hybridMultilevel"/>
    <w:tmpl w:val="E13692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6B25A3"/>
    <w:multiLevelType w:val="hybridMultilevel"/>
    <w:tmpl w:val="35C41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6A3E"/>
    <w:multiLevelType w:val="hybridMultilevel"/>
    <w:tmpl w:val="B61604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07"/>
    <w:rsid w:val="00027C27"/>
    <w:rsid w:val="000763D0"/>
    <w:rsid w:val="000C0CF4"/>
    <w:rsid w:val="00127EAE"/>
    <w:rsid w:val="00202568"/>
    <w:rsid w:val="00273A2F"/>
    <w:rsid w:val="00281579"/>
    <w:rsid w:val="002C2942"/>
    <w:rsid w:val="00306C61"/>
    <w:rsid w:val="00365657"/>
    <w:rsid w:val="0037582B"/>
    <w:rsid w:val="00385B36"/>
    <w:rsid w:val="00443033"/>
    <w:rsid w:val="005314A7"/>
    <w:rsid w:val="006044C7"/>
    <w:rsid w:val="00616AFC"/>
    <w:rsid w:val="0062752A"/>
    <w:rsid w:val="00684CE0"/>
    <w:rsid w:val="006B53B5"/>
    <w:rsid w:val="00716FBB"/>
    <w:rsid w:val="00717433"/>
    <w:rsid w:val="007751CC"/>
    <w:rsid w:val="007D21CE"/>
    <w:rsid w:val="008269FD"/>
    <w:rsid w:val="00857548"/>
    <w:rsid w:val="008D0601"/>
    <w:rsid w:val="008E18E8"/>
    <w:rsid w:val="0091372C"/>
    <w:rsid w:val="00950639"/>
    <w:rsid w:val="00994EF2"/>
    <w:rsid w:val="009B7615"/>
    <w:rsid w:val="00A97611"/>
    <w:rsid w:val="00B313B9"/>
    <w:rsid w:val="00B51BDC"/>
    <w:rsid w:val="00B561C0"/>
    <w:rsid w:val="00B773CE"/>
    <w:rsid w:val="00BA1507"/>
    <w:rsid w:val="00C91823"/>
    <w:rsid w:val="00D008AB"/>
    <w:rsid w:val="00E248A3"/>
    <w:rsid w:val="00FA4BC1"/>
    <w:rsid w:val="00FB1BCC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71A0D9-06E8-44F5-B0E9-3DF7264C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6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3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E158CE4BF3AB458EBBE1B5FA2ED010" ma:contentTypeVersion="5" ma:contentTypeDescription="Create a new document." ma:contentTypeScope="" ma:versionID="474576d96a5abaef21b73b77e0d913bd">
  <xsd:schema xmlns:xsd="http://www.w3.org/2001/XMLSchema" xmlns:xs="http://www.w3.org/2001/XMLSchema" xmlns:p="http://schemas.microsoft.com/office/2006/metadata/properties" xmlns:ns2="fea3a5e0-9079-4fd5-b2b7-36cb69a23ef8" targetNamespace="http://schemas.microsoft.com/office/2006/metadata/properties" ma:root="true" ma:fieldsID="a7467072775164068f921fca26d82c70" ns2:_="">
    <xsd:import namespace="fea3a5e0-9079-4fd5-b2b7-36cb69a23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3a5e0-9079-4fd5-b2b7-36cb69a23e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0A926E-F05E-4C91-B56C-AF308B275A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48B08-F5DC-4AD2-8331-4F86A9B0C6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E4778-B789-4632-867E-D511C776B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a3a5e0-9079-4fd5-b2b7-36cb69a23e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MacLennan A (Alison)</dc:creator>
  <cp:lastModifiedBy>MacLennan A (Alison)</cp:lastModifiedBy>
  <cp:revision>1</cp:revision>
  <cp:lastPrinted>2018-12-11T09:54:00Z</cp:lastPrinted>
  <dcterms:created xsi:type="dcterms:W3CDTF">2019-04-01T12:54:00Z</dcterms:created>
  <dcterms:modified xsi:type="dcterms:W3CDTF">2019-04-01T12:54:00Z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0x010100E5E158CE4BF3AB458EBBE1B5FA2ED010</vt:lpwstr>
  </property>
</Properties>
</file>